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1A4C7" w14:textId="77777777" w:rsidR="00960638" w:rsidRPr="007C31C5" w:rsidRDefault="00000000">
      <w:pPr>
        <w:rPr>
          <w:lang w:val="fr-BE"/>
        </w:rPr>
      </w:pPr>
      <w:r w:rsidRPr="007C31C5">
        <w:rPr>
          <w:b/>
          <w:lang w:val="fr-BE"/>
        </w:rPr>
        <w:t>FICHE TRI DES DÉCHETS – VERSION AVEC EXEMPLES ET ERREURS FRÉQUENTES</w:t>
      </w:r>
      <w:r w:rsidRPr="007C31C5">
        <w:rPr>
          <w:b/>
          <w:lang w:val="fr-BE"/>
        </w:rPr>
        <w:br/>
      </w:r>
    </w:p>
    <w:p w14:paraId="163B2948" w14:textId="77777777" w:rsidR="00960638" w:rsidRPr="007C31C5" w:rsidRDefault="00000000">
      <w:pPr>
        <w:rPr>
          <w:lang w:val="fr-BE"/>
        </w:rPr>
      </w:pPr>
      <w:r>
        <w:rPr>
          <w:b/>
        </w:rPr>
        <w:t>🟩</w:t>
      </w:r>
      <w:r w:rsidRPr="007C31C5">
        <w:rPr>
          <w:b/>
          <w:lang w:val="fr-BE"/>
        </w:rPr>
        <w:t xml:space="preserve"> PMC (Plastiques – Métaux – Cartons à boisson)</w:t>
      </w:r>
    </w:p>
    <w:p w14:paraId="76AB7177" w14:textId="77777777" w:rsidR="00960638" w:rsidRPr="007C31C5" w:rsidRDefault="00000000">
      <w:pPr>
        <w:rPr>
          <w:lang w:val="fr-BE"/>
        </w:rPr>
      </w:pPr>
      <w:r w:rsidRPr="007C31C5">
        <w:rPr>
          <w:b/>
          <w:lang w:val="fr-BE"/>
        </w:rPr>
        <w:t>✔</w:t>
      </w:r>
      <w:r>
        <w:rPr>
          <w:b/>
        </w:rPr>
        <w:t>️</w:t>
      </w:r>
      <w:r w:rsidRPr="007C31C5">
        <w:rPr>
          <w:b/>
          <w:lang w:val="fr-BE"/>
        </w:rPr>
        <w:t xml:space="preserve"> À METTRE DANS LES PMC (avec exemples)</w:t>
      </w:r>
    </w:p>
    <w:p w14:paraId="2A2CD8EB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Bouteille d’eau vide → PMC</w:t>
      </w:r>
    </w:p>
    <w:p w14:paraId="158A7E6C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Flacon de shampooing vide → PMC</w:t>
      </w:r>
    </w:p>
    <w:p w14:paraId="7D20C0E9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Canette de soda → PMC</w:t>
      </w:r>
    </w:p>
    <w:p w14:paraId="6C959604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Boîte de conserve vidée → PMC</w:t>
      </w:r>
    </w:p>
    <w:p w14:paraId="41A8FC88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Brique de lait → PMC</w:t>
      </w:r>
    </w:p>
    <w:p w14:paraId="0AECC899" w14:textId="77777777" w:rsidR="00960638" w:rsidRPr="007C31C5" w:rsidRDefault="00000000">
      <w:pPr>
        <w:rPr>
          <w:lang w:val="fr-BE"/>
        </w:rPr>
      </w:pPr>
      <w:r w:rsidRPr="007C31C5">
        <w:rPr>
          <w:b/>
          <w:lang w:val="fr-BE"/>
        </w:rPr>
        <w:t>⚠</w:t>
      </w:r>
      <w:r>
        <w:rPr>
          <w:b/>
        </w:rPr>
        <w:t>️</w:t>
      </w:r>
      <w:r w:rsidRPr="007C31C5">
        <w:rPr>
          <w:b/>
          <w:lang w:val="fr-BE"/>
        </w:rPr>
        <w:t xml:space="preserve"> COMMENT BIEN TRIER</w:t>
      </w:r>
    </w:p>
    <w:p w14:paraId="38D84B3B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Toujours vider les emballages (ex : bouteille sans liquide)</w:t>
      </w:r>
    </w:p>
    <w:p w14:paraId="5CCAF25F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Ne pas imbriquer (ex : ne pas mettre une canette dans une bouteille)</w:t>
      </w:r>
    </w:p>
    <w:p w14:paraId="70C0FB7A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Écraser les bouteilles pour gagner de la place</w:t>
      </w:r>
    </w:p>
    <w:p w14:paraId="367C76C6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Pas besoin de laver complètement (juste vider)</w:t>
      </w:r>
    </w:p>
    <w:p w14:paraId="5FE562B8" w14:textId="77777777" w:rsidR="00960638" w:rsidRPr="007C31C5" w:rsidRDefault="00000000">
      <w:pPr>
        <w:rPr>
          <w:lang w:val="fr-BE"/>
        </w:rPr>
      </w:pPr>
      <w:r w:rsidRPr="007C31C5">
        <w:rPr>
          <w:b/>
          <w:lang w:val="fr-BE"/>
        </w:rPr>
        <w:t>❌ ERREURS FRÉQUENTES (très importantes)</w:t>
      </w:r>
    </w:p>
    <w:p w14:paraId="7E09100C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Mettre un pot de yaourt → FAUX (poubelle classique)</w:t>
      </w:r>
    </w:p>
    <w:p w14:paraId="3CB98915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Mettre un sac plastique → FAUX</w:t>
      </w:r>
    </w:p>
    <w:p w14:paraId="34CCB3AF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Mettre un emballage sale (ex : barquette avec sauce) → FAUX</w:t>
      </w:r>
    </w:p>
    <w:p w14:paraId="2C161E3C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Penser que tous les plastiques sont recyclables → FAUX</w:t>
      </w:r>
    </w:p>
    <w:p w14:paraId="28D38486" w14:textId="77777777" w:rsidR="007C31C5" w:rsidRPr="007C31C5" w:rsidRDefault="00000000">
      <w:pPr>
        <w:rPr>
          <w:b/>
          <w:lang w:val="fr-BE"/>
        </w:rPr>
      </w:pPr>
      <w:r w:rsidRPr="007C31C5">
        <w:rPr>
          <w:b/>
          <w:lang w:val="fr-BE"/>
        </w:rPr>
        <w:br/>
      </w:r>
    </w:p>
    <w:p w14:paraId="6792BF95" w14:textId="73FF6BB2" w:rsidR="00960638" w:rsidRPr="007C31C5" w:rsidRDefault="00000000">
      <w:pPr>
        <w:rPr>
          <w:lang w:val="fr-BE"/>
        </w:rPr>
      </w:pPr>
      <w:r>
        <w:rPr>
          <w:b/>
        </w:rPr>
        <w:lastRenderedPageBreak/>
        <w:t>🟥</w:t>
      </w:r>
      <w:r w:rsidRPr="007C31C5">
        <w:rPr>
          <w:b/>
          <w:lang w:val="fr-BE"/>
        </w:rPr>
        <w:t xml:space="preserve"> POUBELLE CLASSIQUE (déchets résiduels)</w:t>
      </w:r>
    </w:p>
    <w:p w14:paraId="03CCA487" w14:textId="77777777" w:rsidR="00960638" w:rsidRPr="007C31C5" w:rsidRDefault="00000000">
      <w:pPr>
        <w:rPr>
          <w:lang w:val="fr-BE"/>
        </w:rPr>
      </w:pPr>
      <w:r w:rsidRPr="007C31C5">
        <w:rPr>
          <w:b/>
          <w:lang w:val="fr-BE"/>
        </w:rPr>
        <w:t>✔</w:t>
      </w:r>
      <w:r>
        <w:rPr>
          <w:b/>
        </w:rPr>
        <w:t>️</w:t>
      </w:r>
      <w:r w:rsidRPr="007C31C5">
        <w:rPr>
          <w:b/>
          <w:lang w:val="fr-BE"/>
        </w:rPr>
        <w:t xml:space="preserve"> À METTRE (avec exemples concrets)</w:t>
      </w:r>
    </w:p>
    <w:p w14:paraId="5CD08A03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Pot de yaourt → poubelle classique</w:t>
      </w:r>
    </w:p>
    <w:p w14:paraId="474B6D0E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Mouchoir usagé → poubelle classique</w:t>
      </w:r>
    </w:p>
    <w:p w14:paraId="33A3955E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Carton de pizza gras → poubelle classique</w:t>
      </w:r>
    </w:p>
    <w:p w14:paraId="25A6047A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Restes alimentaires → poubelle classique (ou compost si possible)</w:t>
      </w:r>
    </w:p>
    <w:p w14:paraId="6D06812D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Sac plastique → poubelle classique</w:t>
      </w:r>
    </w:p>
    <w:p w14:paraId="2D9698C7" w14:textId="77777777" w:rsidR="00960638" w:rsidRPr="007C31C5" w:rsidRDefault="00000000">
      <w:pPr>
        <w:rPr>
          <w:lang w:val="fr-BE"/>
        </w:rPr>
      </w:pPr>
      <w:r w:rsidRPr="007C31C5">
        <w:rPr>
          <w:b/>
          <w:lang w:val="fr-BE"/>
        </w:rPr>
        <w:t>❌ ERREURS FRÉQUENTES</w:t>
      </w:r>
    </w:p>
    <w:p w14:paraId="056FE6D5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Mettre des déchets recyclables → perte d’argent</w:t>
      </w:r>
    </w:p>
    <w:p w14:paraId="30F7395E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Ne pas trier par manque de temps → augmente les coûts</w:t>
      </w:r>
    </w:p>
    <w:p w14:paraId="1760A9A3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Jeter au hasard → erreurs fréquentes</w:t>
      </w:r>
    </w:p>
    <w:p w14:paraId="72588790" w14:textId="77777777" w:rsidR="00960638" w:rsidRPr="007C31C5" w:rsidRDefault="00000000">
      <w:pPr>
        <w:rPr>
          <w:lang w:val="fr-BE"/>
        </w:rPr>
      </w:pPr>
      <w:r w:rsidRPr="007C31C5">
        <w:rPr>
          <w:b/>
          <w:lang w:val="fr-BE"/>
        </w:rPr>
        <w:br/>
      </w:r>
      <w:r>
        <w:rPr>
          <w:b/>
        </w:rPr>
        <w:t>💰</w:t>
      </w:r>
      <w:r w:rsidRPr="007C31C5">
        <w:rPr>
          <w:b/>
          <w:lang w:val="fr-BE"/>
        </w:rPr>
        <w:t xml:space="preserve"> LIEN AVEC LE BUDGET</w:t>
      </w:r>
    </w:p>
    <w:p w14:paraId="495585BD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Sacs poubelles payants → plus de déchets = plus de sacs</w:t>
      </w:r>
    </w:p>
    <w:p w14:paraId="70F8892F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Conteneur au poids → plus c’est lourd, plus ça coûte</w:t>
      </w:r>
    </w:p>
    <w:p w14:paraId="09B3D500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Exemple : 2€ le sac → 10 sacs = 20€ / mois</w:t>
      </w:r>
    </w:p>
    <w:p w14:paraId="52FF1D77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• Mauvais tri → sacs refusés → double dépense</w:t>
      </w:r>
    </w:p>
    <w:p w14:paraId="201A4E7A" w14:textId="77777777" w:rsidR="00960638" w:rsidRPr="007C31C5" w:rsidRDefault="00000000">
      <w:pPr>
        <w:rPr>
          <w:lang w:val="fr-BE"/>
        </w:rPr>
      </w:pPr>
      <w:r w:rsidRPr="007C31C5">
        <w:rPr>
          <w:b/>
          <w:lang w:val="fr-BE"/>
        </w:rPr>
        <w:br/>
      </w:r>
      <w:r>
        <w:rPr>
          <w:b/>
        </w:rPr>
        <w:t>🟨</w:t>
      </w:r>
      <w:r w:rsidRPr="007C31C5">
        <w:rPr>
          <w:b/>
          <w:lang w:val="fr-BE"/>
        </w:rPr>
        <w:t xml:space="preserve"> RÈGLE SIMPLE À RETENIR</w:t>
      </w:r>
    </w:p>
    <w:p w14:paraId="2C41558B" w14:textId="77777777" w:rsidR="00960638" w:rsidRPr="007C31C5" w:rsidRDefault="00000000">
      <w:pPr>
        <w:rPr>
          <w:lang w:val="fr-BE"/>
        </w:rPr>
      </w:pPr>
      <w:r w:rsidRPr="007C31C5">
        <w:rPr>
          <w:lang w:val="fr-BE"/>
        </w:rPr>
        <w:t>PMC = emballages recyclables | Poubelle classique = tout le reste</w:t>
      </w:r>
    </w:p>
    <w:sectPr w:rsidR="00960638" w:rsidRPr="007C31C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70556750">
    <w:abstractNumId w:val="8"/>
  </w:num>
  <w:num w:numId="2" w16cid:durableId="1718238184">
    <w:abstractNumId w:val="6"/>
  </w:num>
  <w:num w:numId="3" w16cid:durableId="749809111">
    <w:abstractNumId w:val="5"/>
  </w:num>
  <w:num w:numId="4" w16cid:durableId="224683165">
    <w:abstractNumId w:val="4"/>
  </w:num>
  <w:num w:numId="5" w16cid:durableId="2062049638">
    <w:abstractNumId w:val="7"/>
  </w:num>
  <w:num w:numId="6" w16cid:durableId="195656138">
    <w:abstractNumId w:val="3"/>
  </w:num>
  <w:num w:numId="7" w16cid:durableId="1645164418">
    <w:abstractNumId w:val="2"/>
  </w:num>
  <w:num w:numId="8" w16cid:durableId="681202899">
    <w:abstractNumId w:val="1"/>
  </w:num>
  <w:num w:numId="9" w16cid:durableId="1732581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C31C5"/>
    <w:rsid w:val="00960638"/>
    <w:rsid w:val="00AA1D8D"/>
    <w:rsid w:val="00AD58AB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7B3AB3"/>
  <w14:defaultImageDpi w14:val="300"/>
  <w15:docId w15:val="{65356DF3-F3E4-4D68-8DCF-660F98E76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Silvia Imbro</cp:lastModifiedBy>
  <cp:revision>2</cp:revision>
  <cp:lastPrinted>2026-03-19T10:36:00Z</cp:lastPrinted>
  <dcterms:created xsi:type="dcterms:W3CDTF">2013-12-23T23:15:00Z</dcterms:created>
  <dcterms:modified xsi:type="dcterms:W3CDTF">2026-03-19T10:37:00Z</dcterms:modified>
  <cp:category/>
</cp:coreProperties>
</file>